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82" w:rsidRPr="00C42EB5" w:rsidRDefault="00C42EB5">
      <w:pPr>
        <w:keepNext/>
        <w:spacing w:after="0" w:line="240" w:lineRule="auto"/>
        <w:jc w:val="center"/>
        <w:rPr>
          <w:sz w:val="28"/>
        </w:rPr>
      </w:pPr>
      <w:r w:rsidRPr="00C42EB5">
        <w:rPr>
          <w:b/>
          <w:color w:val="000000"/>
          <w:sz w:val="28"/>
        </w:rPr>
        <w:t>Phụ lục I</w:t>
      </w:r>
    </w:p>
    <w:p w:rsidR="00DF2D82" w:rsidRPr="00C42EB5" w:rsidRDefault="00C42EB5">
      <w:pPr>
        <w:keepNext/>
        <w:spacing w:after="0"/>
        <w:jc w:val="center"/>
        <w:rPr>
          <w:b/>
        </w:rPr>
      </w:pPr>
      <w:r w:rsidRPr="00C42EB5">
        <w:rPr>
          <w:b/>
          <w:sz w:val="28"/>
        </w:rPr>
        <w:t xml:space="preserve">Quy định </w:t>
      </w:r>
      <w:r w:rsidRPr="00C42EB5">
        <w:rPr>
          <w:b/>
          <w:sz w:val="28"/>
          <w:szCs w:val="28"/>
        </w:rPr>
        <w:t>cấu trúc số hiệu, mã loại, ký hiệu nhận dạng văn bằng, chứng chỉ</w:t>
      </w:r>
    </w:p>
    <w:p w:rsidR="002916EF" w:rsidRDefault="005410C2" w:rsidP="002916EF">
      <w:pPr>
        <w:spacing w:after="0" w:line="240" w:lineRule="auto"/>
        <w:jc w:val="center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(Kèm </w:t>
      </w:r>
      <w:proofErr w:type="gramStart"/>
      <w:r>
        <w:rPr>
          <w:i/>
          <w:color w:val="000000"/>
          <w:sz w:val="24"/>
        </w:rPr>
        <w:t>theo</w:t>
      </w:r>
      <w:proofErr w:type="gramEnd"/>
      <w:r>
        <w:rPr>
          <w:i/>
          <w:color w:val="000000"/>
          <w:sz w:val="24"/>
        </w:rPr>
        <w:t xml:space="preserve"> Quyết định số </w:t>
      </w:r>
      <w:r w:rsidR="003A2247">
        <w:rPr>
          <w:i/>
          <w:color w:val="000000"/>
          <w:sz w:val="24"/>
        </w:rPr>
        <w:t>973</w:t>
      </w:r>
      <w:r>
        <w:rPr>
          <w:i/>
          <w:color w:val="000000"/>
          <w:sz w:val="24"/>
        </w:rPr>
        <w:t xml:space="preserve">/QĐ-ĐHTTr ngày </w:t>
      </w:r>
      <w:r w:rsidR="003A2247">
        <w:rPr>
          <w:i/>
          <w:color w:val="000000"/>
          <w:sz w:val="24"/>
        </w:rPr>
        <w:t>05/8/2026</w:t>
      </w:r>
      <w:r w:rsidR="002916EF">
        <w:rPr>
          <w:i/>
          <w:color w:val="000000"/>
          <w:sz w:val="24"/>
        </w:rPr>
        <w:t xml:space="preserve"> </w:t>
      </w:r>
    </w:p>
    <w:p w:rsidR="00DF2D82" w:rsidRDefault="002916EF" w:rsidP="002916EF">
      <w:pPr>
        <w:spacing w:after="0" w:line="240" w:lineRule="auto"/>
        <w:jc w:val="center"/>
      </w:pPr>
      <w:proofErr w:type="gramStart"/>
      <w:r>
        <w:rPr>
          <w:i/>
          <w:color w:val="000000"/>
          <w:sz w:val="24"/>
        </w:rPr>
        <w:t>c</w:t>
      </w:r>
      <w:r w:rsidR="005410C2">
        <w:rPr>
          <w:i/>
          <w:color w:val="000000"/>
          <w:sz w:val="24"/>
        </w:rPr>
        <w:t>ủa</w:t>
      </w:r>
      <w:proofErr w:type="gramEnd"/>
      <w:r w:rsidR="005410C2">
        <w:rPr>
          <w:i/>
          <w:color w:val="000000"/>
          <w:sz w:val="24"/>
        </w:rPr>
        <w:t xml:space="preserve"> Hiệu trưởng Trường Đại học Tân Trào)</w:t>
      </w:r>
    </w:p>
    <w:p w:rsidR="00DF2D82" w:rsidRPr="002916EF" w:rsidRDefault="003A2247" w:rsidP="002916EF">
      <w:pPr>
        <w:keepNext/>
        <w:spacing w:before="120" w:after="0" w:line="288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1. </w:t>
      </w:r>
      <w:r w:rsidR="005410C2" w:rsidRPr="002916EF">
        <w:rPr>
          <w:rFonts w:cs="Times New Roman"/>
          <w:b/>
          <w:color w:val="000000"/>
          <w:sz w:val="28"/>
          <w:szCs w:val="28"/>
        </w:rPr>
        <w:t>Cấu trúc số hiệu</w:t>
      </w:r>
      <w:r w:rsidR="00C42EB5">
        <w:rPr>
          <w:rFonts w:cs="Times New Roman"/>
          <w:b/>
          <w:color w:val="000000"/>
          <w:sz w:val="28"/>
          <w:szCs w:val="28"/>
        </w:rPr>
        <w:t>,</w:t>
      </w:r>
      <w:r w:rsidR="005410C2" w:rsidRPr="002916EF">
        <w:rPr>
          <w:rFonts w:cs="Times New Roman"/>
          <w:b/>
          <w:color w:val="000000"/>
          <w:sz w:val="28"/>
          <w:szCs w:val="28"/>
        </w:rPr>
        <w:t xml:space="preserve"> </w:t>
      </w:r>
      <w:r w:rsidR="00C42EB5" w:rsidRPr="00C42EB5">
        <w:rPr>
          <w:b/>
          <w:sz w:val="28"/>
          <w:szCs w:val="28"/>
        </w:rPr>
        <w:t xml:space="preserve">mã loại, ký hiệu nhận dạng </w:t>
      </w:r>
      <w:r w:rsidR="005410C2" w:rsidRPr="002916EF">
        <w:rPr>
          <w:rFonts w:cs="Times New Roman"/>
          <w:b/>
          <w:color w:val="000000"/>
          <w:sz w:val="28"/>
          <w:szCs w:val="28"/>
        </w:rPr>
        <w:t>văn bằng, chứng chỉ</w:t>
      </w:r>
    </w:p>
    <w:p w:rsidR="00DF2D82" w:rsidRPr="002916EF" w:rsidRDefault="00C42EB5" w:rsidP="002916EF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</w:t>
      </w:r>
      <w:r w:rsidR="005410C2" w:rsidRPr="002916EF">
        <w:rPr>
          <w:rFonts w:cs="Times New Roman"/>
          <w:color w:val="000000"/>
          <w:sz w:val="28"/>
          <w:szCs w:val="28"/>
        </w:rPr>
        <w:t xml:space="preserve">1. Số hiệu văn bằng, chứng chỉ được lập gồm nhóm chữ cái, mã số đơn vị cấp và nhóm chữ số liên tục </w:t>
      </w:r>
      <w:proofErr w:type="gramStart"/>
      <w:r w:rsidR="005410C2" w:rsidRPr="002916EF">
        <w:rPr>
          <w:rFonts w:cs="Times New Roman"/>
          <w:color w:val="000000"/>
          <w:sz w:val="28"/>
          <w:szCs w:val="28"/>
        </w:rPr>
        <w:t>theo</w:t>
      </w:r>
      <w:proofErr w:type="gramEnd"/>
      <w:r w:rsidR="005410C2" w:rsidRPr="002916EF">
        <w:rPr>
          <w:rFonts w:cs="Times New Roman"/>
          <w:color w:val="000000"/>
          <w:sz w:val="28"/>
          <w:szCs w:val="28"/>
        </w:rPr>
        <w:t xml:space="preserve"> thứ tự số tự nhiên từ nhỏ đến lớn.</w:t>
      </w:r>
    </w:p>
    <w:p w:rsidR="00DF2D82" w:rsidRPr="002916EF" w:rsidRDefault="00C42EB5" w:rsidP="002916EF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</w:t>
      </w:r>
      <w:r w:rsidR="005410C2" w:rsidRPr="002916EF">
        <w:rPr>
          <w:rFonts w:cs="Times New Roman"/>
          <w:color w:val="000000"/>
          <w:sz w:val="28"/>
          <w:szCs w:val="28"/>
        </w:rPr>
        <w:t xml:space="preserve">2. Cấu trúc số hiệu được thể hiện </w:t>
      </w:r>
      <w:proofErr w:type="gramStart"/>
      <w:r w:rsidR="005410C2" w:rsidRPr="002916EF">
        <w:rPr>
          <w:rFonts w:cs="Times New Roman"/>
          <w:color w:val="000000"/>
          <w:sz w:val="28"/>
          <w:szCs w:val="28"/>
        </w:rPr>
        <w:t>theo</w:t>
      </w:r>
      <w:proofErr w:type="gramEnd"/>
      <w:r w:rsidR="005410C2" w:rsidRPr="002916EF">
        <w:rPr>
          <w:rFonts w:cs="Times New Roman"/>
          <w:color w:val="000000"/>
          <w:sz w:val="28"/>
          <w:szCs w:val="28"/>
        </w:rPr>
        <w:t xml:space="preserve"> nguyên tắc sau:</w:t>
      </w:r>
    </w:p>
    <w:p w:rsidR="00DF2D82" w:rsidRDefault="00730371" w:rsidP="002916EF">
      <w:pPr>
        <w:spacing w:before="120" w:after="0" w:line="288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2916EF">
        <w:rPr>
          <w:rFonts w:cs="Times New Roman"/>
          <w:b/>
          <w:color w:val="000000"/>
          <w:sz w:val="28"/>
          <w:szCs w:val="28"/>
        </w:rPr>
        <w:t xml:space="preserve"> </w:t>
      </w:r>
      <w:r w:rsidR="00DF53FF">
        <w:rPr>
          <w:rFonts w:cs="Times New Roman"/>
          <w:b/>
          <w:color w:val="000000"/>
          <w:sz w:val="28"/>
          <w:szCs w:val="28"/>
        </w:rPr>
        <w:t>[MÃ SỐ ĐƠN VỊ</w:t>
      </w:r>
      <w:r w:rsidR="005410C2" w:rsidRPr="002916EF">
        <w:rPr>
          <w:rFonts w:cs="Times New Roman"/>
          <w:b/>
          <w:color w:val="000000"/>
          <w:sz w:val="28"/>
          <w:szCs w:val="28"/>
        </w:rPr>
        <w:t>]</w:t>
      </w:r>
      <w:r w:rsidRPr="00730371">
        <w:rPr>
          <w:rFonts w:cs="Times New Roman"/>
          <w:b/>
          <w:color w:val="000000"/>
          <w:sz w:val="28"/>
          <w:szCs w:val="28"/>
        </w:rPr>
        <w:t xml:space="preserve"> </w:t>
      </w:r>
      <w:r w:rsidRPr="002916EF">
        <w:rPr>
          <w:rFonts w:cs="Times New Roman"/>
          <w:b/>
          <w:color w:val="000000"/>
          <w:sz w:val="28"/>
          <w:szCs w:val="28"/>
        </w:rPr>
        <w:t>[MÃ LOẠI]</w:t>
      </w:r>
      <w:r w:rsidR="00537F02">
        <w:rPr>
          <w:rFonts w:cs="Times New Roman"/>
          <w:b/>
          <w:color w:val="000000"/>
          <w:sz w:val="28"/>
          <w:szCs w:val="28"/>
        </w:rPr>
        <w:t>[NĂM CẤP]</w:t>
      </w:r>
      <w:r w:rsidR="005410C2" w:rsidRPr="002916EF">
        <w:rPr>
          <w:rFonts w:cs="Times New Roman"/>
          <w:b/>
          <w:color w:val="000000"/>
          <w:sz w:val="28"/>
          <w:szCs w:val="28"/>
        </w:rPr>
        <w:t>[</w:t>
      </w:r>
      <w:r w:rsidR="00DF53FF">
        <w:rPr>
          <w:rFonts w:cs="Times New Roman"/>
          <w:b/>
          <w:color w:val="000000"/>
          <w:sz w:val="28"/>
          <w:szCs w:val="28"/>
        </w:rPr>
        <w:t>NHÓM CHỮ SỐ</w:t>
      </w:r>
      <w:r w:rsidR="005410C2" w:rsidRPr="002916EF">
        <w:rPr>
          <w:rFonts w:cs="Times New Roman"/>
          <w:b/>
          <w:color w:val="000000"/>
          <w:sz w:val="28"/>
          <w:szCs w:val="28"/>
        </w:rPr>
        <w:t>]</w:t>
      </w:r>
    </w:p>
    <w:p w:rsidR="00F859BB" w:rsidRDefault="00C42EB5" w:rsidP="005410C2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</w:t>
      </w:r>
      <w:r w:rsidR="00F859BB">
        <w:rPr>
          <w:rFonts w:cs="Times New Roman"/>
          <w:color w:val="000000"/>
          <w:sz w:val="28"/>
          <w:szCs w:val="28"/>
        </w:rPr>
        <w:t>3. Ký hiệu nhận dạng:</w:t>
      </w:r>
    </w:p>
    <w:p w:rsidR="005410C2" w:rsidRPr="005410C2" w:rsidRDefault="005410C2" w:rsidP="005410C2">
      <w:pPr>
        <w:spacing w:before="120" w:after="0" w:line="288" w:lineRule="auto"/>
        <w:ind w:firstLine="567"/>
        <w:jc w:val="both"/>
        <w:rPr>
          <w:rFonts w:ascii=".VnArial" w:hAnsi=".VnArial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Số </w:t>
      </w:r>
      <w:r w:rsidR="00B32560">
        <w:rPr>
          <w:rFonts w:cs="Times New Roman"/>
          <w:color w:val="000000"/>
          <w:sz w:val="28"/>
          <w:szCs w:val="28"/>
        </w:rPr>
        <w:t>vào sổ gốc</w:t>
      </w:r>
      <w:r w:rsidR="002815BE">
        <w:rPr>
          <w:rFonts w:cs="Times New Roman"/>
          <w:color w:val="000000"/>
          <w:sz w:val="28"/>
          <w:szCs w:val="28"/>
        </w:rPr>
        <w:t xml:space="preserve"> có cỡ chữ 12.</w:t>
      </w:r>
    </w:p>
    <w:p w:rsidR="005410C2" w:rsidRPr="002916EF" w:rsidRDefault="005410C2" w:rsidP="005410C2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 xml:space="preserve">- </w:t>
      </w:r>
      <w:r w:rsidR="00DF53FF">
        <w:rPr>
          <w:rFonts w:cs="Times New Roman"/>
          <w:color w:val="000000"/>
          <w:sz w:val="28"/>
          <w:szCs w:val="28"/>
        </w:rPr>
        <w:t>K</w:t>
      </w:r>
      <w:r w:rsidRPr="002916EF">
        <w:rPr>
          <w:rFonts w:cs="Times New Roman"/>
          <w:color w:val="000000"/>
          <w:sz w:val="28"/>
          <w:szCs w:val="28"/>
        </w:rPr>
        <w:t>iểu chữ hoa.</w:t>
      </w:r>
    </w:p>
    <w:p w:rsidR="005410C2" w:rsidRPr="002916EF" w:rsidRDefault="005410C2" w:rsidP="005410C2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 xml:space="preserve">- Mã </w:t>
      </w:r>
      <w:r w:rsidR="00DF53FF">
        <w:rPr>
          <w:rFonts w:cs="Times New Roman"/>
          <w:color w:val="000000"/>
          <w:sz w:val="28"/>
          <w:szCs w:val="28"/>
        </w:rPr>
        <w:t xml:space="preserve">số </w:t>
      </w:r>
      <w:r w:rsidRPr="002916EF">
        <w:rPr>
          <w:rFonts w:cs="Times New Roman"/>
          <w:color w:val="000000"/>
          <w:sz w:val="28"/>
          <w:szCs w:val="28"/>
        </w:rPr>
        <w:t>đơn vị cấp văn bằng, chứng chỉ: TQU.</w:t>
      </w:r>
    </w:p>
    <w:p w:rsidR="005410C2" w:rsidRDefault="005410C2" w:rsidP="005410C2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sz w:val="28"/>
          <w:szCs w:val="28"/>
        </w:rPr>
        <w:t>- Năm cấp: ghi năm cấp (ví dụ: 2</w:t>
      </w:r>
      <w:r w:rsidR="00336A2B">
        <w:rPr>
          <w:rFonts w:cs="Times New Roman"/>
          <w:sz w:val="28"/>
          <w:szCs w:val="28"/>
        </w:rPr>
        <w:t>02</w:t>
      </w:r>
      <w:r w:rsidRPr="002916EF">
        <w:rPr>
          <w:rFonts w:cs="Times New Roman"/>
          <w:sz w:val="28"/>
          <w:szCs w:val="28"/>
        </w:rPr>
        <w:t>6</w:t>
      </w:r>
      <w:r w:rsidR="00DF53FF">
        <w:rPr>
          <w:rFonts w:cs="Times New Roman"/>
          <w:sz w:val="28"/>
          <w:szCs w:val="28"/>
        </w:rPr>
        <w:t>)</w:t>
      </w:r>
    </w:p>
    <w:p w:rsidR="001E3B66" w:rsidRPr="002916EF" w:rsidRDefault="001E3B66" w:rsidP="005410C2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Mã loại: </w:t>
      </w:r>
      <w:proofErr w:type="gramStart"/>
      <w:r>
        <w:rPr>
          <w:rFonts w:cs="Times New Roman"/>
          <w:sz w:val="28"/>
          <w:szCs w:val="28"/>
        </w:rPr>
        <w:t>theo</w:t>
      </w:r>
      <w:proofErr w:type="gramEnd"/>
      <w:r>
        <w:rPr>
          <w:rFonts w:cs="Times New Roman"/>
          <w:sz w:val="28"/>
          <w:szCs w:val="28"/>
        </w:rPr>
        <w:t xml:space="preserve"> quy định ở mục 1.4</w:t>
      </w:r>
    </w:p>
    <w:p w:rsidR="005410C2" w:rsidRDefault="005410C2" w:rsidP="005410C2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 xml:space="preserve">- </w:t>
      </w:r>
      <w:r w:rsidR="00DF53FF">
        <w:rPr>
          <w:rFonts w:cs="Times New Roman"/>
          <w:color w:val="000000"/>
          <w:sz w:val="28"/>
          <w:szCs w:val="28"/>
        </w:rPr>
        <w:t>Nhóm chữ số</w:t>
      </w:r>
      <w:r w:rsidRPr="002916EF">
        <w:rPr>
          <w:rFonts w:cs="Times New Roman"/>
          <w:color w:val="000000"/>
          <w:sz w:val="28"/>
          <w:szCs w:val="28"/>
        </w:rPr>
        <w:t xml:space="preserve"> được lập liên tục theo từng loại văn bằng, chứng chỉ và theo từng năm cấp; độ dài nhóm chữ số </w:t>
      </w:r>
      <w:r w:rsidR="00757623">
        <w:rPr>
          <w:rFonts w:cs="Times New Roman"/>
          <w:color w:val="000000"/>
          <w:sz w:val="28"/>
          <w:szCs w:val="28"/>
        </w:rPr>
        <w:t>của văn bằng</w:t>
      </w:r>
      <w:r w:rsidR="00DF53FF">
        <w:rPr>
          <w:rFonts w:cs="Times New Roman"/>
          <w:color w:val="000000"/>
          <w:sz w:val="28"/>
          <w:szCs w:val="28"/>
        </w:rPr>
        <w:t>, chứng chỉ</w:t>
      </w:r>
      <w:r w:rsidR="00757623">
        <w:rPr>
          <w:rFonts w:cs="Times New Roman"/>
          <w:color w:val="000000"/>
          <w:sz w:val="28"/>
          <w:szCs w:val="28"/>
        </w:rPr>
        <w:t xml:space="preserve"> </w:t>
      </w:r>
      <w:r w:rsidR="00757623" w:rsidRPr="002916EF">
        <w:rPr>
          <w:rFonts w:cs="Times New Roman"/>
          <w:color w:val="000000"/>
          <w:sz w:val="28"/>
          <w:szCs w:val="28"/>
        </w:rPr>
        <w:t>là 0</w:t>
      </w:r>
      <w:r w:rsidR="009819F0">
        <w:rPr>
          <w:rFonts w:cs="Times New Roman"/>
          <w:color w:val="000000"/>
          <w:sz w:val="28"/>
          <w:szCs w:val="28"/>
        </w:rPr>
        <w:t>5</w:t>
      </w:r>
      <w:r w:rsidR="00757623">
        <w:rPr>
          <w:rFonts w:cs="Times New Roman"/>
          <w:color w:val="000000"/>
          <w:sz w:val="28"/>
          <w:szCs w:val="28"/>
        </w:rPr>
        <w:t xml:space="preserve"> số, bắt đầu từ 0</w:t>
      </w:r>
      <w:r w:rsidR="009819F0">
        <w:rPr>
          <w:rFonts w:cs="Times New Roman"/>
          <w:color w:val="000000"/>
          <w:sz w:val="28"/>
          <w:szCs w:val="28"/>
        </w:rPr>
        <w:t>0</w:t>
      </w:r>
      <w:r w:rsidR="00757623" w:rsidRPr="002916EF">
        <w:rPr>
          <w:rFonts w:cs="Times New Roman"/>
          <w:color w:val="000000"/>
          <w:sz w:val="28"/>
          <w:szCs w:val="28"/>
        </w:rPr>
        <w:t>00</w:t>
      </w:r>
      <w:r w:rsidR="00757623">
        <w:rPr>
          <w:rFonts w:cs="Times New Roman"/>
          <w:color w:val="000000"/>
          <w:sz w:val="28"/>
          <w:szCs w:val="28"/>
        </w:rPr>
        <w:t>1 đến số lớn nhất,</w:t>
      </w:r>
      <w:r w:rsidR="002815BE">
        <w:rPr>
          <w:rFonts w:cs="Times New Roman"/>
          <w:color w:val="000000"/>
          <w:sz w:val="28"/>
          <w:szCs w:val="28"/>
        </w:rPr>
        <w:t xml:space="preserve"> </w:t>
      </w:r>
      <w:r w:rsidRPr="002916EF">
        <w:rPr>
          <w:rFonts w:cs="Times New Roman"/>
          <w:color w:val="000000"/>
          <w:sz w:val="28"/>
          <w:szCs w:val="28"/>
        </w:rPr>
        <w:t>bảo đảm không trùng lặp.</w:t>
      </w:r>
    </w:p>
    <w:p w:rsidR="002815BE" w:rsidRDefault="002815BE" w:rsidP="005410C2">
      <w:pPr>
        <w:spacing w:before="120" w:after="0" w:line="288" w:lineRule="auto"/>
        <w:ind w:firstLine="567"/>
        <w:jc w:val="both"/>
      </w:pPr>
      <w:r>
        <w:t xml:space="preserve">- Vị trí ghi số hiệu thực hiện </w:t>
      </w:r>
      <w:proofErr w:type="gramStart"/>
      <w:r>
        <w:t>theo</w:t>
      </w:r>
      <w:proofErr w:type="gramEnd"/>
      <w:r>
        <w:t xml:space="preserve"> mẫu văn bằng, chứng chỉ đã được Hiệu trưởng phê duyệt.</w:t>
      </w:r>
      <w:r w:rsidR="00C42EB5">
        <w:t xml:space="preserve"> </w:t>
      </w:r>
    </w:p>
    <w:p w:rsidR="00537F02" w:rsidRPr="009B3A7D" w:rsidRDefault="00537F02" w:rsidP="00362DD0">
      <w:pPr>
        <w:spacing w:before="120" w:after="0" w:line="288" w:lineRule="auto"/>
        <w:ind w:firstLine="567"/>
        <w:jc w:val="both"/>
        <w:rPr>
          <w:sz w:val="28"/>
        </w:rPr>
      </w:pPr>
      <w:r w:rsidRPr="009B3A7D">
        <w:rPr>
          <w:sz w:val="28"/>
        </w:rPr>
        <w:t xml:space="preserve">1.4. Giải pháp bảo mật: </w:t>
      </w:r>
    </w:p>
    <w:p w:rsidR="00362DD0" w:rsidRDefault="00362DD0" w:rsidP="00362DD0">
      <w:pPr>
        <w:spacing w:before="120" w:after="0"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Tem bảo mật: phả</w:t>
      </w:r>
      <w:bookmarkStart w:id="0" w:name="_GoBack"/>
      <w:bookmarkEnd w:id="0"/>
      <w:r>
        <w:rPr>
          <w:sz w:val="28"/>
          <w:szCs w:val="28"/>
        </w:rPr>
        <w:t xml:space="preserve">n quang dưới ánh sáng mặt trời hoặc ánh sáng </w:t>
      </w:r>
      <w:proofErr w:type="gramStart"/>
      <w:r>
        <w:rPr>
          <w:sz w:val="28"/>
          <w:szCs w:val="28"/>
        </w:rPr>
        <w:t>tia</w:t>
      </w:r>
      <w:proofErr w:type="gramEnd"/>
      <w:r>
        <w:rPr>
          <w:sz w:val="28"/>
          <w:szCs w:val="28"/>
        </w:rPr>
        <w:t xml:space="preserve"> cực tím, có hình tròn, đường kính tem 1.5cm, in hình logo của Trường Đại học Tân Trào. </w:t>
      </w:r>
      <w:proofErr w:type="gramStart"/>
      <w:r>
        <w:rPr>
          <w:sz w:val="28"/>
          <w:szCs w:val="28"/>
        </w:rPr>
        <w:t>Bên trong logo có hình ảnh 2 chữ T (TT) được in ở giữa hình ảnh cây đa và hình ảnh quyển vở.</w:t>
      </w:r>
      <w:proofErr w:type="gramEnd"/>
    </w:p>
    <w:p w:rsidR="00DF2D82" w:rsidRPr="002916EF" w:rsidRDefault="00C42EB5" w:rsidP="002916EF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</w:t>
      </w:r>
      <w:r w:rsidR="00537F02">
        <w:rPr>
          <w:rFonts w:cs="Times New Roman"/>
          <w:color w:val="000000"/>
          <w:sz w:val="28"/>
          <w:szCs w:val="28"/>
        </w:rPr>
        <w:t>5</w:t>
      </w:r>
      <w:r w:rsidR="005410C2" w:rsidRPr="002916EF">
        <w:rPr>
          <w:rFonts w:cs="Times New Roman"/>
          <w:color w:val="000000"/>
          <w:sz w:val="28"/>
          <w:szCs w:val="28"/>
        </w:rPr>
        <w:t>. Danh mục mã loại văn bằng, chứng chỉ sử dụng thống nhất như sau:</w:t>
      </w:r>
    </w:p>
    <w:tbl>
      <w:tblPr>
        <w:tblW w:w="9334" w:type="dxa"/>
        <w:jc w:val="center"/>
        <w:tblInd w:w="15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314"/>
        <w:gridCol w:w="1865"/>
        <w:gridCol w:w="4409"/>
      </w:tblGrid>
      <w:tr w:rsidR="00DF2D82" w:rsidRPr="002916EF" w:rsidTr="003A2247">
        <w:trPr>
          <w:tblHeader/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b/>
                <w:color w:val="000000"/>
                <w:sz w:val="28"/>
                <w:szCs w:val="28"/>
              </w:rPr>
              <w:t>Loại văn bằng, chứng chỉ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b/>
                <w:color w:val="000000"/>
                <w:sz w:val="28"/>
                <w:szCs w:val="28"/>
              </w:rPr>
              <w:t>Mã loại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</w:rPr>
              <w:t>Ví dụ từng loại số hiệu</w:t>
            </w:r>
          </w:p>
        </w:tc>
      </w:tr>
      <w:tr w:rsidR="00DF2D82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DF2D82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Bằng cử nhân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336A2B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815BE" w:rsidRDefault="00AE1368" w:rsidP="00DF53F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TQU</w:t>
            </w:r>
            <w:r w:rsidR="00336A2B">
              <w:rPr>
                <w:rFonts w:cs="Times New Roman"/>
                <w:sz w:val="28"/>
                <w:szCs w:val="28"/>
              </w:rPr>
              <w:t>A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DF53FF">
              <w:rPr>
                <w:rFonts w:cs="Times New Roman"/>
                <w:sz w:val="28"/>
                <w:szCs w:val="28"/>
              </w:rPr>
              <w:t>02</w:t>
            </w:r>
            <w:r>
              <w:rPr>
                <w:rFonts w:cs="Times New Roman"/>
                <w:sz w:val="28"/>
                <w:szCs w:val="28"/>
              </w:rPr>
              <w:t>60</w:t>
            </w:r>
            <w:r w:rsidR="009819F0">
              <w:rPr>
                <w:rFonts w:cs="Times New Roman"/>
                <w:sz w:val="28"/>
                <w:szCs w:val="28"/>
              </w:rPr>
              <w:t>0</w:t>
            </w:r>
            <w:r w:rsidR="005410C2" w:rsidRPr="002815BE">
              <w:rPr>
                <w:rFonts w:cs="Times New Roman"/>
                <w:sz w:val="28"/>
                <w:szCs w:val="28"/>
              </w:rPr>
              <w:t>001 đến số lớn nhất</w:t>
            </w:r>
          </w:p>
        </w:tc>
      </w:tr>
      <w:tr w:rsidR="00695B43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695B43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695B43" w:rsidP="002815BE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Bằng Dược sĩ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336A2B" w:rsidP="002815BE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815BE" w:rsidRDefault="00AE1368" w:rsidP="00DF53FF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TQU</w:t>
            </w:r>
            <w:r w:rsidR="00336A2B">
              <w:rPr>
                <w:rFonts w:cs="Times New Roman"/>
                <w:sz w:val="28"/>
                <w:szCs w:val="28"/>
              </w:rPr>
              <w:t>B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DF53FF">
              <w:rPr>
                <w:rFonts w:cs="Times New Roman"/>
                <w:sz w:val="28"/>
                <w:szCs w:val="28"/>
              </w:rPr>
              <w:t>02</w:t>
            </w:r>
            <w:r>
              <w:rPr>
                <w:rFonts w:cs="Times New Roman"/>
                <w:sz w:val="28"/>
                <w:szCs w:val="28"/>
              </w:rPr>
              <w:t>6</w:t>
            </w:r>
            <w:r w:rsidR="005410C2" w:rsidRPr="002815BE">
              <w:rPr>
                <w:rFonts w:cs="Times New Roman"/>
                <w:sz w:val="28"/>
                <w:szCs w:val="28"/>
              </w:rPr>
              <w:t>000</w:t>
            </w:r>
            <w:r w:rsidR="009819F0">
              <w:rPr>
                <w:rFonts w:cs="Times New Roman"/>
                <w:sz w:val="28"/>
                <w:szCs w:val="28"/>
              </w:rPr>
              <w:t>0</w:t>
            </w:r>
            <w:r w:rsidR="005410C2" w:rsidRPr="002815BE">
              <w:rPr>
                <w:rFonts w:cs="Times New Roman"/>
                <w:sz w:val="28"/>
                <w:szCs w:val="28"/>
              </w:rPr>
              <w:t>1 đến số lớn nhất</w:t>
            </w:r>
          </w:p>
        </w:tc>
      </w:tr>
      <w:tr w:rsidR="00DF2D82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DF2D82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Bằng kỹ sư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730371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815BE" w:rsidRDefault="00AE1368" w:rsidP="00DF53F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TQU</w:t>
            </w:r>
            <w:r w:rsidR="00336A2B">
              <w:rPr>
                <w:rFonts w:cs="Times New Roman"/>
                <w:sz w:val="28"/>
                <w:szCs w:val="28"/>
              </w:rPr>
              <w:t>C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DF53FF">
              <w:rPr>
                <w:rFonts w:cs="Times New Roman"/>
                <w:sz w:val="28"/>
                <w:szCs w:val="28"/>
              </w:rPr>
              <w:t>02</w:t>
            </w:r>
            <w:r>
              <w:rPr>
                <w:rFonts w:cs="Times New Roman"/>
                <w:sz w:val="28"/>
                <w:szCs w:val="28"/>
              </w:rPr>
              <w:t>60</w:t>
            </w:r>
            <w:r w:rsidR="005410C2" w:rsidRPr="002815BE">
              <w:rPr>
                <w:rFonts w:cs="Times New Roman"/>
                <w:sz w:val="28"/>
                <w:szCs w:val="28"/>
              </w:rPr>
              <w:t>0</w:t>
            </w:r>
            <w:r w:rsidR="009819F0">
              <w:rPr>
                <w:rFonts w:cs="Times New Roman"/>
                <w:sz w:val="28"/>
                <w:szCs w:val="28"/>
              </w:rPr>
              <w:t>0</w:t>
            </w:r>
            <w:r w:rsidR="005410C2" w:rsidRPr="002815BE">
              <w:rPr>
                <w:rFonts w:cs="Times New Roman"/>
                <w:sz w:val="28"/>
                <w:szCs w:val="28"/>
              </w:rPr>
              <w:t>01 đến số lớn nhất</w:t>
            </w:r>
          </w:p>
        </w:tc>
      </w:tr>
      <w:tr w:rsidR="00695B43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695B43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695B43" w:rsidP="002815BE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Bằng Cao đẳng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916EF" w:rsidRDefault="00730371" w:rsidP="002815BE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695B43" w:rsidRPr="002815BE" w:rsidRDefault="00AE1368" w:rsidP="00DF53FF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TQU</w:t>
            </w:r>
            <w:r w:rsidR="00336A2B">
              <w:rPr>
                <w:rFonts w:cs="Times New Roman"/>
                <w:sz w:val="28"/>
                <w:szCs w:val="28"/>
              </w:rPr>
              <w:t>D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DF53FF">
              <w:rPr>
                <w:rFonts w:cs="Times New Roman"/>
                <w:sz w:val="28"/>
                <w:szCs w:val="28"/>
              </w:rPr>
              <w:t>02</w:t>
            </w:r>
            <w:r>
              <w:rPr>
                <w:rFonts w:cs="Times New Roman"/>
                <w:sz w:val="28"/>
                <w:szCs w:val="28"/>
              </w:rPr>
              <w:t>60</w:t>
            </w:r>
            <w:r w:rsidR="005410C2" w:rsidRPr="002815BE">
              <w:rPr>
                <w:rFonts w:cs="Times New Roman"/>
                <w:sz w:val="28"/>
                <w:szCs w:val="28"/>
              </w:rPr>
              <w:t>0</w:t>
            </w:r>
            <w:r w:rsidR="009819F0">
              <w:rPr>
                <w:rFonts w:cs="Times New Roman"/>
                <w:sz w:val="28"/>
                <w:szCs w:val="28"/>
              </w:rPr>
              <w:t>0</w:t>
            </w:r>
            <w:r w:rsidR="005410C2" w:rsidRPr="002815BE">
              <w:rPr>
                <w:rFonts w:cs="Times New Roman"/>
                <w:sz w:val="28"/>
                <w:szCs w:val="28"/>
              </w:rPr>
              <w:t>01 đến số lớn nhất</w:t>
            </w:r>
          </w:p>
        </w:tc>
      </w:tr>
      <w:tr w:rsidR="00DF2D82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DF2D82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Chứng chỉ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695B43" w:rsidP="00AE136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QP/TH/CDNN</w:t>
            </w: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815BE" w:rsidRDefault="00AE1368" w:rsidP="00757623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TQU</w:t>
            </w:r>
            <w:r w:rsidR="00537F02">
              <w:rPr>
                <w:rFonts w:cs="Times New Roman"/>
                <w:sz w:val="28"/>
                <w:szCs w:val="28"/>
              </w:rPr>
              <w:t>TH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DF53FF">
              <w:rPr>
                <w:rFonts w:cs="Times New Roman"/>
                <w:sz w:val="28"/>
                <w:szCs w:val="28"/>
              </w:rPr>
              <w:t>02</w:t>
            </w:r>
            <w:r>
              <w:rPr>
                <w:rFonts w:cs="Times New Roman"/>
                <w:sz w:val="28"/>
                <w:szCs w:val="28"/>
              </w:rPr>
              <w:t>60</w:t>
            </w:r>
            <w:r w:rsidR="009819F0">
              <w:rPr>
                <w:rFonts w:cs="Times New Roman"/>
                <w:sz w:val="28"/>
                <w:szCs w:val="28"/>
              </w:rPr>
              <w:t>0</w:t>
            </w:r>
            <w:r w:rsidR="00F859BB" w:rsidRPr="002815BE">
              <w:rPr>
                <w:rFonts w:cs="Times New Roman"/>
                <w:sz w:val="28"/>
                <w:szCs w:val="28"/>
              </w:rPr>
              <w:t>001 đến số lớn nhất</w:t>
            </w:r>
          </w:p>
        </w:tc>
      </w:tr>
      <w:tr w:rsidR="00DF2D82" w:rsidRPr="002916EF" w:rsidTr="003A2247">
        <w:trPr>
          <w:jc w:val="center"/>
        </w:trPr>
        <w:tc>
          <w:tcPr>
            <w:tcW w:w="74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DF2D82" w:rsidP="00281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1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5410C2" w:rsidP="002815B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Loại khác</w:t>
            </w:r>
          </w:p>
        </w:tc>
        <w:tc>
          <w:tcPr>
            <w:tcW w:w="186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DF2D82" w:rsidP="002815B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409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DF2D82" w:rsidRPr="002916EF" w:rsidRDefault="002815BE" w:rsidP="002815B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916EF">
              <w:rPr>
                <w:rFonts w:cs="Times New Roman"/>
                <w:color w:val="000000"/>
                <w:sz w:val="28"/>
                <w:szCs w:val="28"/>
              </w:rPr>
              <w:t>Do Hiệu trưởng quyết định (nếu có)</w:t>
            </w:r>
          </w:p>
        </w:tc>
      </w:tr>
    </w:tbl>
    <w:p w:rsidR="002815BE" w:rsidRDefault="003A2247" w:rsidP="002815BE">
      <w:pPr>
        <w:keepNext/>
        <w:spacing w:before="120" w:after="0" w:line="288" w:lineRule="auto"/>
        <w:ind w:firstLine="567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2</w:t>
      </w:r>
      <w:r w:rsidR="002815BE" w:rsidRPr="002916EF">
        <w:rPr>
          <w:rFonts w:cs="Times New Roman"/>
          <w:b/>
          <w:color w:val="000000"/>
          <w:sz w:val="28"/>
          <w:szCs w:val="28"/>
        </w:rPr>
        <w:t xml:space="preserve">. </w:t>
      </w:r>
      <w:r w:rsidR="002815BE">
        <w:rPr>
          <w:rFonts w:cs="Times New Roman"/>
          <w:b/>
          <w:color w:val="000000"/>
          <w:sz w:val="28"/>
          <w:szCs w:val="28"/>
        </w:rPr>
        <w:t>Cấu trúc số vào sổ gốc cấp văn bằng, chứng chỉ</w:t>
      </w:r>
    </w:p>
    <w:p w:rsidR="002815BE" w:rsidRDefault="00C62464" w:rsidP="002815BE">
      <w:pPr>
        <w:spacing w:before="120" w:after="0" w:line="288" w:lineRule="auto"/>
        <w:ind w:firstLine="567"/>
        <w:jc w:val="both"/>
      </w:pPr>
      <w:r>
        <w:t xml:space="preserve"> </w:t>
      </w:r>
      <w:r w:rsidR="001E3B66">
        <w:t>[CƠ QUAN CẤP]</w:t>
      </w:r>
      <w:r>
        <w:t xml:space="preserve">[MÃ LOẠI] </w:t>
      </w:r>
      <w:r w:rsidR="002815BE">
        <w:t>[NĂM CẤP]</w:t>
      </w:r>
      <w:proofErr w:type="gramStart"/>
      <w:r w:rsidR="002815BE">
        <w:t>/[</w:t>
      </w:r>
      <w:proofErr w:type="gramEnd"/>
      <w:r w:rsidR="002815BE">
        <w:t>SỐ THỨ TỰ]</w:t>
      </w:r>
    </w:p>
    <w:p w:rsidR="002815BE" w:rsidRPr="005410C2" w:rsidRDefault="002815BE" w:rsidP="002815BE">
      <w:pPr>
        <w:spacing w:before="120" w:after="0" w:line="288" w:lineRule="auto"/>
        <w:ind w:firstLine="567"/>
        <w:jc w:val="both"/>
        <w:rPr>
          <w:rFonts w:ascii=".VnArial" w:hAnsi=".VnArial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Số vào sổ cấp bản sao có cỡ chữ 12.</w:t>
      </w:r>
    </w:p>
    <w:p w:rsidR="002815BE" w:rsidRDefault="002815BE" w:rsidP="002815BE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 xml:space="preserve">- </w:t>
      </w:r>
      <w:r w:rsidR="00DF53FF">
        <w:rPr>
          <w:rFonts w:cs="Times New Roman"/>
          <w:color w:val="000000"/>
          <w:sz w:val="28"/>
          <w:szCs w:val="28"/>
        </w:rPr>
        <w:t>K</w:t>
      </w:r>
      <w:r w:rsidRPr="002916EF">
        <w:rPr>
          <w:rFonts w:cs="Times New Roman"/>
          <w:color w:val="000000"/>
          <w:sz w:val="28"/>
          <w:szCs w:val="28"/>
        </w:rPr>
        <w:t>iểu chữ hoa.</w:t>
      </w:r>
    </w:p>
    <w:p w:rsidR="001E3B66" w:rsidRDefault="002815BE" w:rsidP="002815BE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sz w:val="28"/>
          <w:szCs w:val="28"/>
        </w:rPr>
        <w:t xml:space="preserve">- </w:t>
      </w:r>
      <w:r w:rsidR="001E3B66">
        <w:rPr>
          <w:rFonts w:cs="Times New Roman"/>
          <w:sz w:val="28"/>
          <w:szCs w:val="28"/>
        </w:rPr>
        <w:t>Cơ quan cấp: DHTT (Trường Đại học Tân Trào).</w:t>
      </w:r>
    </w:p>
    <w:p w:rsidR="001E3B66" w:rsidRPr="002916EF" w:rsidRDefault="001E3B66" w:rsidP="001E3B66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Mã loại: </w:t>
      </w:r>
      <w:proofErr w:type="gramStart"/>
      <w:r>
        <w:rPr>
          <w:rFonts w:cs="Times New Roman"/>
          <w:sz w:val="28"/>
          <w:szCs w:val="28"/>
        </w:rPr>
        <w:t>theo</w:t>
      </w:r>
      <w:proofErr w:type="gramEnd"/>
      <w:r>
        <w:rPr>
          <w:rFonts w:cs="Times New Roman"/>
          <w:sz w:val="28"/>
          <w:szCs w:val="28"/>
        </w:rPr>
        <w:t xml:space="preserve"> quy định ở mục 1.</w:t>
      </w:r>
      <w:r w:rsidR="00A84157">
        <w:rPr>
          <w:rFonts w:cs="Times New Roman"/>
          <w:sz w:val="28"/>
          <w:szCs w:val="28"/>
        </w:rPr>
        <w:t>5</w:t>
      </w:r>
    </w:p>
    <w:p w:rsidR="002815BE" w:rsidRPr="002916EF" w:rsidRDefault="001E3B66" w:rsidP="002815BE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2815BE" w:rsidRPr="002916EF">
        <w:rPr>
          <w:rFonts w:cs="Times New Roman"/>
          <w:sz w:val="28"/>
          <w:szCs w:val="28"/>
        </w:rPr>
        <w:t xml:space="preserve">Năm cấp: ghi năm cấp (ví dụ: </w:t>
      </w:r>
      <w:r w:rsidR="00757623" w:rsidRPr="002916EF">
        <w:rPr>
          <w:rFonts w:cs="Times New Roman"/>
          <w:sz w:val="28"/>
          <w:szCs w:val="28"/>
        </w:rPr>
        <w:t>2</w:t>
      </w:r>
      <w:r w:rsidR="00DF53FF">
        <w:rPr>
          <w:rFonts w:cs="Times New Roman"/>
          <w:sz w:val="28"/>
          <w:szCs w:val="28"/>
        </w:rPr>
        <w:t>02</w:t>
      </w:r>
      <w:r w:rsidR="00757623" w:rsidRPr="002916EF">
        <w:rPr>
          <w:rFonts w:cs="Times New Roman"/>
          <w:sz w:val="28"/>
          <w:szCs w:val="28"/>
        </w:rPr>
        <w:t>6</w:t>
      </w:r>
      <w:r w:rsidR="00DF53FF">
        <w:rPr>
          <w:rFonts w:cs="Times New Roman"/>
          <w:sz w:val="28"/>
          <w:szCs w:val="28"/>
        </w:rPr>
        <w:t>)</w:t>
      </w:r>
    </w:p>
    <w:p w:rsidR="002815BE" w:rsidRPr="002916EF" w:rsidRDefault="002815BE" w:rsidP="002815BE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>- Số thứ tự được lập liên tục theo từng loại văn bằng, chứng chỉ và theo từng năm cấp; độ dài nhóm chữ số là 0</w:t>
      </w:r>
      <w:r w:rsidR="001C6D03">
        <w:rPr>
          <w:rFonts w:cs="Times New Roman"/>
          <w:color w:val="000000"/>
          <w:sz w:val="28"/>
          <w:szCs w:val="28"/>
        </w:rPr>
        <w:t>4</w:t>
      </w:r>
      <w:r w:rsidR="00757623">
        <w:rPr>
          <w:rFonts w:cs="Times New Roman"/>
          <w:color w:val="000000"/>
          <w:sz w:val="28"/>
          <w:szCs w:val="28"/>
        </w:rPr>
        <w:t xml:space="preserve"> số, bắt đầu từ </w:t>
      </w:r>
      <w:r w:rsidRPr="002916EF">
        <w:rPr>
          <w:rFonts w:cs="Times New Roman"/>
          <w:color w:val="000000"/>
          <w:sz w:val="28"/>
          <w:szCs w:val="28"/>
        </w:rPr>
        <w:t>00</w:t>
      </w:r>
      <w:r w:rsidR="009819F0">
        <w:rPr>
          <w:rFonts w:cs="Times New Roman"/>
          <w:color w:val="000000"/>
          <w:sz w:val="28"/>
          <w:szCs w:val="28"/>
        </w:rPr>
        <w:t>0</w:t>
      </w:r>
      <w:r>
        <w:rPr>
          <w:rFonts w:cs="Times New Roman"/>
          <w:color w:val="000000"/>
          <w:sz w:val="28"/>
          <w:szCs w:val="28"/>
        </w:rPr>
        <w:t xml:space="preserve">1 </w:t>
      </w:r>
      <w:r w:rsidRPr="002916EF">
        <w:rPr>
          <w:rFonts w:cs="Times New Roman"/>
          <w:color w:val="000000"/>
          <w:sz w:val="28"/>
          <w:szCs w:val="28"/>
        </w:rPr>
        <w:t>đến số lớn nhất trong năm (kết thúc vào ngày 31/12 của năm ban hành), bảo đảm không trùng lặp.</w:t>
      </w:r>
    </w:p>
    <w:p w:rsidR="002815BE" w:rsidRDefault="002815BE" w:rsidP="002815BE">
      <w:pPr>
        <w:spacing w:before="120" w:after="0" w:line="288" w:lineRule="auto"/>
        <w:ind w:firstLine="567"/>
        <w:jc w:val="both"/>
      </w:pPr>
      <w:r w:rsidRPr="002916EF">
        <w:rPr>
          <w:rFonts w:cs="Times New Roman"/>
          <w:color w:val="000000"/>
          <w:sz w:val="28"/>
          <w:szCs w:val="28"/>
        </w:rPr>
        <w:t xml:space="preserve">- Vị trí ghi số </w:t>
      </w:r>
      <w:r>
        <w:rPr>
          <w:rFonts w:cs="Times New Roman"/>
          <w:color w:val="000000"/>
          <w:sz w:val="28"/>
          <w:szCs w:val="28"/>
        </w:rPr>
        <w:t xml:space="preserve">vào sổ gốc </w:t>
      </w:r>
      <w:r>
        <w:t xml:space="preserve">thực hiện </w:t>
      </w:r>
      <w:proofErr w:type="gramStart"/>
      <w:r>
        <w:t>theo</w:t>
      </w:r>
      <w:proofErr w:type="gramEnd"/>
      <w:r>
        <w:t xml:space="preserve"> mẫu văn bằng, chứng chỉ đã được Hiệu trưởng phê duyệt.</w:t>
      </w:r>
    </w:p>
    <w:p w:rsidR="00363012" w:rsidRDefault="00757623" w:rsidP="002815BE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t xml:space="preserve">Ví dụ: </w:t>
      </w:r>
      <w:r w:rsidR="001E3B66">
        <w:t>DHTTA</w:t>
      </w:r>
      <w:r>
        <w:t>2</w:t>
      </w:r>
      <w:r w:rsidR="001E3B66">
        <w:t>02</w:t>
      </w:r>
      <w:r>
        <w:t>6/00</w:t>
      </w:r>
      <w:r w:rsidR="00363012">
        <w:t>01</w:t>
      </w:r>
    </w:p>
    <w:p w:rsidR="002916EF" w:rsidRDefault="003A2247" w:rsidP="002916EF">
      <w:pPr>
        <w:keepNext/>
        <w:spacing w:before="120" w:after="0" w:line="288" w:lineRule="auto"/>
        <w:ind w:firstLine="567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3</w:t>
      </w:r>
      <w:r w:rsidR="005410C2" w:rsidRPr="002916EF">
        <w:rPr>
          <w:rFonts w:cs="Times New Roman"/>
          <w:b/>
          <w:color w:val="000000"/>
          <w:sz w:val="28"/>
          <w:szCs w:val="28"/>
        </w:rPr>
        <w:t xml:space="preserve">. </w:t>
      </w:r>
      <w:r w:rsidR="002916EF">
        <w:rPr>
          <w:rFonts w:cs="Times New Roman"/>
          <w:b/>
          <w:color w:val="000000"/>
          <w:sz w:val="28"/>
          <w:szCs w:val="28"/>
        </w:rPr>
        <w:t xml:space="preserve">Cấu trúc số vào sổ </w:t>
      </w:r>
      <w:r w:rsidR="00B32560">
        <w:rPr>
          <w:rFonts w:cs="Times New Roman"/>
          <w:b/>
          <w:color w:val="000000"/>
          <w:sz w:val="28"/>
          <w:szCs w:val="28"/>
        </w:rPr>
        <w:t xml:space="preserve">cấp bản sao </w:t>
      </w:r>
      <w:r w:rsidR="002916EF">
        <w:rPr>
          <w:rFonts w:cs="Times New Roman"/>
          <w:b/>
          <w:color w:val="000000"/>
          <w:sz w:val="28"/>
          <w:szCs w:val="28"/>
        </w:rPr>
        <w:t>văn bằng, chứng chỉ</w:t>
      </w:r>
    </w:p>
    <w:p w:rsidR="00F859BB" w:rsidRDefault="00B32560" w:rsidP="002916EF">
      <w:pPr>
        <w:spacing w:before="120" w:after="0" w:line="288" w:lineRule="auto"/>
        <w:ind w:firstLine="567"/>
        <w:jc w:val="both"/>
      </w:pPr>
      <w:r>
        <w:t>BS</w:t>
      </w:r>
      <w:r w:rsidR="001E3B66">
        <w:t xml:space="preserve"> </w:t>
      </w:r>
      <w:r w:rsidR="00363012">
        <w:t>[</w:t>
      </w:r>
      <w:r w:rsidR="001E3B66">
        <w:t>CƠ QUAN CẤP</w:t>
      </w:r>
      <w:r w:rsidR="00363012">
        <w:t>]</w:t>
      </w:r>
      <w:r w:rsidR="001E3B66" w:rsidRPr="001E3B66">
        <w:t xml:space="preserve"> </w:t>
      </w:r>
      <w:r w:rsidR="001E3B66">
        <w:t xml:space="preserve">[MÃ LOẠI] </w:t>
      </w:r>
      <w:r w:rsidR="00363012">
        <w:t>[NĂM CẤP]</w:t>
      </w:r>
      <w:proofErr w:type="gramStart"/>
      <w:r w:rsidR="00363012">
        <w:t>/[</w:t>
      </w:r>
      <w:proofErr w:type="gramEnd"/>
      <w:r w:rsidR="00363012">
        <w:t>SỐ THỨ TỰ]</w:t>
      </w:r>
    </w:p>
    <w:p w:rsidR="00F859BB" w:rsidRPr="005410C2" w:rsidRDefault="00F859BB" w:rsidP="00F859BB">
      <w:pPr>
        <w:spacing w:before="120" w:after="0" w:line="288" w:lineRule="auto"/>
        <w:ind w:firstLine="567"/>
        <w:jc w:val="both"/>
        <w:rPr>
          <w:rFonts w:ascii=".VnArial" w:hAnsi=".VnArial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Số </w:t>
      </w:r>
      <w:r w:rsidR="00B32560">
        <w:rPr>
          <w:rFonts w:cs="Times New Roman"/>
          <w:color w:val="000000"/>
          <w:sz w:val="28"/>
          <w:szCs w:val="28"/>
        </w:rPr>
        <w:t>vào sổ cấp bản sao c</w:t>
      </w:r>
      <w:r>
        <w:rPr>
          <w:rFonts w:cs="Times New Roman"/>
          <w:color w:val="000000"/>
          <w:sz w:val="28"/>
          <w:szCs w:val="28"/>
        </w:rPr>
        <w:t>ó cỡ chữ 12</w:t>
      </w:r>
      <w:r w:rsidR="002815BE">
        <w:rPr>
          <w:rFonts w:cs="Times New Roman"/>
          <w:color w:val="000000"/>
          <w:sz w:val="28"/>
          <w:szCs w:val="28"/>
        </w:rPr>
        <w:t>.</w:t>
      </w:r>
    </w:p>
    <w:p w:rsidR="00363012" w:rsidRDefault="00363012" w:rsidP="00363012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 xml:space="preserve">- </w:t>
      </w:r>
      <w:r w:rsidR="001E3B66">
        <w:rPr>
          <w:rFonts w:cs="Times New Roman"/>
          <w:color w:val="000000"/>
          <w:sz w:val="28"/>
          <w:szCs w:val="28"/>
        </w:rPr>
        <w:t>K</w:t>
      </w:r>
      <w:r w:rsidRPr="002916EF">
        <w:rPr>
          <w:rFonts w:cs="Times New Roman"/>
          <w:color w:val="000000"/>
          <w:sz w:val="28"/>
          <w:szCs w:val="28"/>
        </w:rPr>
        <w:t>iểu chữ hoa.</w:t>
      </w:r>
    </w:p>
    <w:p w:rsidR="001E3B66" w:rsidRDefault="001E3B66" w:rsidP="001E3B66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>Cơ quan cấp: DHTT (Trường Đại học Tân Trào).</w:t>
      </w:r>
    </w:p>
    <w:p w:rsidR="005D095C" w:rsidRPr="002916EF" w:rsidRDefault="001725F4" w:rsidP="002916EF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sz w:val="28"/>
          <w:szCs w:val="28"/>
        </w:rPr>
        <w:t>-</w:t>
      </w:r>
      <w:r w:rsidR="005D095C" w:rsidRPr="002916EF">
        <w:rPr>
          <w:rFonts w:cs="Times New Roman"/>
          <w:sz w:val="28"/>
          <w:szCs w:val="28"/>
        </w:rPr>
        <w:t xml:space="preserve"> Năm cấp: </w:t>
      </w:r>
      <w:r w:rsidR="00AE1368" w:rsidRPr="002916EF">
        <w:rPr>
          <w:rFonts w:cs="Times New Roman"/>
          <w:sz w:val="28"/>
          <w:szCs w:val="28"/>
        </w:rPr>
        <w:t xml:space="preserve">ghi năm cấp (ví dụ: </w:t>
      </w:r>
      <w:r w:rsidR="00AE1368">
        <w:rPr>
          <w:rFonts w:cs="Times New Roman"/>
          <w:sz w:val="28"/>
          <w:szCs w:val="28"/>
        </w:rPr>
        <w:t>2026</w:t>
      </w:r>
      <w:r w:rsidR="00AE1368" w:rsidRPr="002916EF">
        <w:rPr>
          <w:rFonts w:cs="Times New Roman"/>
          <w:sz w:val="28"/>
          <w:szCs w:val="28"/>
        </w:rPr>
        <w:t>)</w:t>
      </w:r>
    </w:p>
    <w:p w:rsidR="005D095C" w:rsidRPr="002916EF" w:rsidRDefault="001725F4" w:rsidP="002916EF">
      <w:pPr>
        <w:spacing w:before="120" w:after="0" w:line="288" w:lineRule="auto"/>
        <w:ind w:firstLine="567"/>
        <w:jc w:val="both"/>
        <w:rPr>
          <w:rFonts w:cs="Times New Roman"/>
          <w:sz w:val="28"/>
          <w:szCs w:val="28"/>
        </w:rPr>
      </w:pPr>
      <w:r w:rsidRPr="002916EF">
        <w:rPr>
          <w:rFonts w:cs="Times New Roman"/>
          <w:color w:val="000000"/>
          <w:sz w:val="28"/>
          <w:szCs w:val="28"/>
        </w:rPr>
        <w:t>-</w:t>
      </w:r>
      <w:r w:rsidR="005D095C" w:rsidRPr="002916EF">
        <w:rPr>
          <w:rFonts w:cs="Times New Roman"/>
          <w:color w:val="000000"/>
          <w:sz w:val="28"/>
          <w:szCs w:val="28"/>
        </w:rPr>
        <w:t xml:space="preserve"> Số thứ tự được lập liên tục theo từng loại văn bằng, chứng chỉ và theo từng năm cấp; độ dài nhóm chữ số là 0</w:t>
      </w:r>
      <w:r w:rsidR="00AE1368">
        <w:rPr>
          <w:rFonts w:cs="Times New Roman"/>
          <w:color w:val="000000"/>
          <w:sz w:val="28"/>
          <w:szCs w:val="28"/>
        </w:rPr>
        <w:t xml:space="preserve">3 số, bắt đầu từ </w:t>
      </w:r>
      <w:r w:rsidR="005D095C" w:rsidRPr="002916EF">
        <w:rPr>
          <w:rFonts w:cs="Times New Roman"/>
          <w:color w:val="000000"/>
          <w:sz w:val="28"/>
          <w:szCs w:val="28"/>
        </w:rPr>
        <w:t>0</w:t>
      </w:r>
      <w:r w:rsidR="00E26704">
        <w:rPr>
          <w:rFonts w:cs="Times New Roman"/>
          <w:color w:val="000000"/>
          <w:sz w:val="28"/>
          <w:szCs w:val="28"/>
        </w:rPr>
        <w:t>0</w:t>
      </w:r>
      <w:r w:rsidR="00F859BB">
        <w:rPr>
          <w:rFonts w:cs="Times New Roman"/>
          <w:color w:val="000000"/>
          <w:sz w:val="28"/>
          <w:szCs w:val="28"/>
        </w:rPr>
        <w:t>1</w:t>
      </w:r>
      <w:r w:rsidR="00E26704">
        <w:rPr>
          <w:rFonts w:cs="Times New Roman"/>
          <w:color w:val="000000"/>
          <w:sz w:val="28"/>
          <w:szCs w:val="28"/>
        </w:rPr>
        <w:t xml:space="preserve"> </w:t>
      </w:r>
      <w:r w:rsidR="005D095C" w:rsidRPr="002916EF">
        <w:rPr>
          <w:rFonts w:cs="Times New Roman"/>
          <w:color w:val="000000"/>
          <w:sz w:val="28"/>
          <w:szCs w:val="28"/>
        </w:rPr>
        <w:t>đến số lớn nhất trong năm (kết thúc vào ngày 31/12 của năm ban hành), bảo đảm không trùng lặp.</w:t>
      </w:r>
    </w:p>
    <w:p w:rsidR="00DF2D82" w:rsidRDefault="001725F4" w:rsidP="002916EF">
      <w:pPr>
        <w:spacing w:before="120" w:after="0" w:line="288" w:lineRule="auto"/>
        <w:ind w:firstLine="567"/>
        <w:jc w:val="both"/>
      </w:pPr>
      <w:r w:rsidRPr="002916EF">
        <w:rPr>
          <w:rFonts w:cs="Times New Roman"/>
          <w:color w:val="000000"/>
          <w:sz w:val="28"/>
          <w:szCs w:val="28"/>
        </w:rPr>
        <w:t>-</w:t>
      </w:r>
      <w:r w:rsidR="005410C2" w:rsidRPr="002916EF">
        <w:rPr>
          <w:rFonts w:cs="Times New Roman"/>
          <w:color w:val="000000"/>
          <w:sz w:val="28"/>
          <w:szCs w:val="28"/>
        </w:rPr>
        <w:t xml:space="preserve"> Vị trí </w:t>
      </w:r>
      <w:r w:rsidR="005D095C" w:rsidRPr="002916EF">
        <w:rPr>
          <w:rFonts w:cs="Times New Roman"/>
          <w:color w:val="000000"/>
          <w:sz w:val="28"/>
          <w:szCs w:val="28"/>
        </w:rPr>
        <w:t xml:space="preserve">ghi số </w:t>
      </w:r>
      <w:r w:rsidR="002815BE">
        <w:rPr>
          <w:rFonts w:cs="Times New Roman"/>
          <w:color w:val="000000"/>
          <w:sz w:val="28"/>
          <w:szCs w:val="28"/>
        </w:rPr>
        <w:t xml:space="preserve">vào sổ </w:t>
      </w:r>
      <w:r w:rsidR="00363012">
        <w:rPr>
          <w:rFonts w:cs="Times New Roman"/>
          <w:color w:val="000000"/>
          <w:sz w:val="28"/>
          <w:szCs w:val="28"/>
        </w:rPr>
        <w:t>cấp bản sao</w:t>
      </w:r>
      <w:r w:rsidR="002815BE">
        <w:rPr>
          <w:rFonts w:cs="Times New Roman"/>
          <w:color w:val="000000"/>
          <w:sz w:val="28"/>
          <w:szCs w:val="28"/>
        </w:rPr>
        <w:t xml:space="preserve"> </w:t>
      </w:r>
      <w:r w:rsidR="002815BE">
        <w:t xml:space="preserve">thực hiện </w:t>
      </w:r>
      <w:proofErr w:type="gramStart"/>
      <w:r w:rsidR="002815BE">
        <w:t>theo</w:t>
      </w:r>
      <w:proofErr w:type="gramEnd"/>
      <w:r w:rsidR="002815BE">
        <w:t xml:space="preserve"> mẫu </w:t>
      </w:r>
      <w:r w:rsidR="00363012">
        <w:t xml:space="preserve">bản sao </w:t>
      </w:r>
      <w:r w:rsidR="002815BE">
        <w:t>văn bằng, chứng chỉ đã được Hiệu trưởng phê duyệt.</w:t>
      </w:r>
    </w:p>
    <w:p w:rsidR="00363012" w:rsidRDefault="00AE1368" w:rsidP="002916EF">
      <w:pPr>
        <w:spacing w:before="120" w:after="0" w:line="288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t>Ví dụ: BS</w:t>
      </w:r>
      <w:r w:rsidR="001E3B66">
        <w:t>DHTT</w:t>
      </w:r>
      <w:r w:rsidR="00041FC5">
        <w:t>A</w:t>
      </w:r>
      <w:r w:rsidR="00363012">
        <w:t>2</w:t>
      </w:r>
      <w:r w:rsidR="00041FC5">
        <w:t>02</w:t>
      </w:r>
      <w:r w:rsidR="00363012">
        <w:t>6/001</w:t>
      </w:r>
    </w:p>
    <w:sectPr w:rsidR="00363012" w:rsidSect="00034616">
      <w:footerReference w:type="default" r:id="rId9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441" w:rsidRDefault="00763441">
      <w:pPr>
        <w:spacing w:after="0" w:line="240" w:lineRule="auto"/>
      </w:pPr>
      <w:r>
        <w:separator/>
      </w:r>
    </w:p>
  </w:endnote>
  <w:endnote w:type="continuationSeparator" w:id="0">
    <w:p w:rsidR="00763441" w:rsidRDefault="0076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C2" w:rsidRDefault="005410C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B3A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441" w:rsidRDefault="00763441">
      <w:pPr>
        <w:spacing w:after="0" w:line="240" w:lineRule="auto"/>
      </w:pPr>
      <w:r>
        <w:separator/>
      </w:r>
    </w:p>
  </w:footnote>
  <w:footnote w:type="continuationSeparator" w:id="0">
    <w:p w:rsidR="00763441" w:rsidRDefault="00763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4F87050"/>
    <w:multiLevelType w:val="hybridMultilevel"/>
    <w:tmpl w:val="0004E06A"/>
    <w:lvl w:ilvl="0" w:tplc="35D0EE8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E45D2B"/>
    <w:multiLevelType w:val="hybridMultilevel"/>
    <w:tmpl w:val="2B0E2E06"/>
    <w:lvl w:ilvl="0" w:tplc="FD9284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1FC5"/>
    <w:rsid w:val="0006063C"/>
    <w:rsid w:val="0015074B"/>
    <w:rsid w:val="00171292"/>
    <w:rsid w:val="001725F4"/>
    <w:rsid w:val="001C6D03"/>
    <w:rsid w:val="001E3B66"/>
    <w:rsid w:val="002815BE"/>
    <w:rsid w:val="002916EF"/>
    <w:rsid w:val="0029639D"/>
    <w:rsid w:val="00326F90"/>
    <w:rsid w:val="00336A2B"/>
    <w:rsid w:val="00362DD0"/>
    <w:rsid w:val="00363012"/>
    <w:rsid w:val="00394E76"/>
    <w:rsid w:val="003A2247"/>
    <w:rsid w:val="00537F02"/>
    <w:rsid w:val="005410C2"/>
    <w:rsid w:val="00551AE2"/>
    <w:rsid w:val="005D095C"/>
    <w:rsid w:val="00663F1D"/>
    <w:rsid w:val="0068518A"/>
    <w:rsid w:val="00695B43"/>
    <w:rsid w:val="00730371"/>
    <w:rsid w:val="00757623"/>
    <w:rsid w:val="00763441"/>
    <w:rsid w:val="007646CC"/>
    <w:rsid w:val="00793F43"/>
    <w:rsid w:val="00891231"/>
    <w:rsid w:val="009819F0"/>
    <w:rsid w:val="009B3A7D"/>
    <w:rsid w:val="00A84157"/>
    <w:rsid w:val="00AA1D8D"/>
    <w:rsid w:val="00AC1EF5"/>
    <w:rsid w:val="00AE1368"/>
    <w:rsid w:val="00AE727A"/>
    <w:rsid w:val="00B32560"/>
    <w:rsid w:val="00B47730"/>
    <w:rsid w:val="00C1209C"/>
    <w:rsid w:val="00C42EB5"/>
    <w:rsid w:val="00C62464"/>
    <w:rsid w:val="00CB0664"/>
    <w:rsid w:val="00CF2996"/>
    <w:rsid w:val="00D73825"/>
    <w:rsid w:val="00DF2D82"/>
    <w:rsid w:val="00DF53FF"/>
    <w:rsid w:val="00E26704"/>
    <w:rsid w:val="00F01EED"/>
    <w:rsid w:val="00F55018"/>
    <w:rsid w:val="00F55CD0"/>
    <w:rsid w:val="00F859B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0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4A1E72-224E-4EED-A7A4-18FD323E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quy định ký hiệu nhận dạng và yếu tố bảo mật của văn bằng, chứng chỉ</vt:lpstr>
    </vt:vector>
  </TitlesOfParts>
  <Company>HP</Company>
  <LinksUpToDate>false</LinksUpToDate>
  <CharactersWithSpaces>2876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quy định ký hiệu nhận dạng và yếu tố bảo mật của văn bằng, chứng chỉ</dc:title>
  <dc:subject>Văn bằng, chứng chỉ - Trường Đại học Tân Trào</dc:subject>
  <dc:creator>Trường Đại học Tân Trào</dc:creator>
  <dc:description>generated by python-docx</dc:description>
  <cp:lastModifiedBy>nguyen phuong</cp:lastModifiedBy>
  <cp:revision>16</cp:revision>
  <dcterms:created xsi:type="dcterms:W3CDTF">2026-07-29T17:46:00Z</dcterms:created>
  <dcterms:modified xsi:type="dcterms:W3CDTF">2026-09-13T02:08:00Z</dcterms:modified>
</cp:coreProperties>
</file>